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“苏银理财恒源封闭债权318期优选2年</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2026年8月版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苏银理财恒源封闭债权318期优选2年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苏银理财恒源封闭债权318期优选2年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Z7003126000313，投资者可依据该编码在中国理财网www.chinawealth.com.cn查询产品信息。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A份额：苏银理财恒源封闭债权318期优选2年A/J25226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B份额：苏银理财恒源封闭债权318期优选2年B/J25227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C份额：苏银理财恒源封闭债权318期优选2年C/J25228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D份额：苏银理财恒源封闭债权318期优选2年D/J25229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E份额：苏银理财恒源封闭债权318期优选2年E/J25230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F份额：苏银理财恒源封闭债权318期优选2年F/J25231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H份额：苏银理财恒源封闭债权318期优选2年H/J25232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J份额：苏银理财恒源封闭债权318期优选2年J/J25233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K份额：苏银理财恒源封闭债权318期优选2年K/J25234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L份额：苏银理财恒源封闭债权318期优选2年L/J25235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N份额：苏银理财恒源封闭债权318期优选2年N/J25236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P份额：苏银理财恒源封闭债权318期优选2年P/J25237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Z份额：苏银理财恒源封闭债权318期优选2年Z/J25238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JS份额：苏银理财恒源封闭债权318期优选2年JS鑫福款/J25239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G份额：苏银理财恒源封闭债权318期优选2年G（童程筑梦）/J25240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I份额：苏银理财恒源封闭债权318期优选2年I/J25241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2026年7月30日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2026年8月5日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2026年8月6日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2028年8月30日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2.50%-2.90%；B份额：2.50%-2.90%；C份额：2.55%-2.95%；D份额：2.50%-2.90%；E份额：2.60%-3.00%；F份额：2.55%-2.95%；H份额：2.40%-2.80%；J份额：2.55%-2.95%；K份额：2.50%-2.90%；L份额：2.50%-2.90%；N份额：2.65%-3.05%；P份额：2.45%-2.85%；Z份额：2.65%-3.05%；JS份额：2.50%-2.90%；G份额：2.65%-3.05%；I份额：2.50%-2.90%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2.销售服务费率（年化）：A份额：0.20%；B份额：0.20%；C份额：0.20%；D份额：0.25%；E份额：0.20%；F份额：0.20%；H份额：0.35%；J份额：0.15%；K份额：0.20%；L份额：0.30%；N份额：0.05%；P份额：0.30%；Z份额：0.10%；JS份额：0.20%；G份额：0.05%；I份额：0.25%。其中D/H份额采用一次性提取模式，其他份额采用每日计提模式</w:t>
            </w:r>
            <w:r>
              <w:rPr>
                <w:rFonts w:hint="eastAsia" w:ascii="楷体" w:hAnsi="楷体" w:eastAsia="楷体" w:cs="宋体"/>
                <w:spacing w:val="-2"/>
                <w:sz w:val="18"/>
                <w:szCs w:val="18"/>
                <w:highlight w:val="none"/>
                <w:lang w:eastAsia="zh-CN"/>
              </w:rPr>
              <w:t>。</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3.投资管理费率（年化）：A份额：0.20%；B份额：0.20%；C份额：0.15%；D份额：0.15%；E份额：0.10%；F份额：0.15%；H份额：0.15%；J份额：0.20%；K份额：0.20%；L份额：0.10%；N份额：0.20%；P份额：0.15%；Z份额：0.15%；JS份额：0.20%；G份额：0.20%；I份额：0.15%</w:t>
            </w:r>
            <w:r>
              <w:rPr>
                <w:rFonts w:hint="eastAsia" w:ascii="楷体" w:hAnsi="楷体" w:eastAsia="楷体" w:cs="宋体"/>
                <w:spacing w:val="-2"/>
                <w:sz w:val="18"/>
                <w:szCs w:val="18"/>
                <w:highlight w:val="none"/>
                <w:lang w:eastAsia="zh-CN"/>
              </w:rPr>
              <w:t>。</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甘肃银行股份有限公司/嘉兴银行股份有限公司/莱商银行股份有限公司/宁夏银行股份有限公司/齐鲁银行股份有限公司/秦皇岛银行股份有限公司/青岛银行股份有限公司/威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湖州吴兴农村商业银行股份有限公司/浙江德清农村商业银行股份有限公司/浙江杭州余杭农村商业银行股份有限公司/浙江禾城农村商业银行股份有限公司/浙江嘉善农村商业银行股份有限公司/浙江江山农村商业银行股份有限公司/浙江兰溪农村商业银行股份有限公司/浙江乐清农村商业银行股份有限公司/浙江平湖农村商业银行股份有限公司/浙江青田农村商业银行股份有限公司/浙江上虞农村商业银行股份有限公司/浙江绍兴瑞丰农村商业银行股份有限公司/浙江台州黄岩农村商业银行股份有限公司/浙江桐庐农村商业银行股份有限公司/浙江桐乡农村商业银行股份有限公司/浙江温州龙湾农村商业银行股份有限公司/浙江温州瓯海农村商业银行股份有限公司/浙江文成农村商业银行股份有限公司/浙江萧山农村商业银行股份有限公司/浙江永嘉农村商业银行股份有限公司/浙江永康农村商业银行股份有限公司/浙江舟山定海海洋农村商业银行股份有限公司/浙江舟山普陀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海宁农村商业银行股份有限公司/浙江海盐农村商业银行股份有限公司/浙江兰溪农村商业银行股份有限公司/浙江龙游农村商业银行股份有限公司/浙江平湖农村商业银行股份有限公司/浙江浦江农村商业银行股份有限公司/浙江绍兴恒信农村商业银行股份有限公司/浙江绍兴瑞丰农村商业银行股份有限公司/浙江桐庐农村商业银行股份有限公司/浙江武义农村商业银行股份有限公司/浙江新昌农村商业银行股份有限公司/浙江永康农村商业银行股份有限公司/浙江舟山定海海洋农村商业银行股份有限公司/浙江衢州柯城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东莞农村商业银行股份有限公司/广州农村商业银行股份有限公司/湖北银行股份有限公司/江苏常熟农村商业银行股份有限公司/江苏苏州农村商业银行股份有限公司/晋商银行股份有限公司/九江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N份额：苏银理财有限责任公司/浙江淳安农村商业银行股份有限公司/浙江海宁农村商业银行股份有限公司/浙江瑞安农村商业银行股份有限公司/浙江舟山定海海洋农村商业银行股份有限公司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P份额：北京农村商业银行股份有限公司/广州农村商业银行股份有限公司/江门农村商业银行股份有限公司/山西银行股份有限公司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Z份额：广东华润银行股份有限公司/郑州银行股份有限公司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滨海农村商业银行股份有限公司/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泰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G份额：苏银理财有限责任公司/浙江海宁农村商业银行股份有限公司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I份额：兴业银行股份有限公司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35</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bookmarkStart w:id="0" w:name="_GoBack"/>
      <w:bookmarkEnd w:id="0"/>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3"/>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3"/>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25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25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5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25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2875D1"/>
    <w:rsid w:val="665B22F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宋体" w:hAnsi="宋体" w:eastAsia="宋体" w:cs="宋体"/>
      <w:sz w:val="28"/>
      <w:szCs w:val="22"/>
      <w:lang w:val="en-US" w:eastAsia="zh-CN" w:bidi="ar-SA"/>
    </w:rPr>
  </w:style>
  <w:style w:type="paragraph" w:styleId="2">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3">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5">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unhideWhenUsed/>
    <w:qFormat/>
    <w:uiPriority w:val="99"/>
    <w:pPr>
      <w:jc w:val="left"/>
    </w:pPr>
  </w:style>
  <w:style w:type="paragraph" w:styleId="13">
    <w:name w:val="Body Text"/>
    <w:basedOn w:val="1"/>
    <w:next w:val="1"/>
    <w:qFormat/>
    <w:uiPriority w:val="1"/>
    <w:pPr>
      <w:spacing w:before="162"/>
      <w:ind w:left="120"/>
      <w:jc w:val="left"/>
    </w:pPr>
    <w:rPr>
      <w:rFonts w:ascii="宋体" w:hAnsi="Times New Roman"/>
      <w:sz w:val="20"/>
      <w:szCs w:val="21"/>
    </w:r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2"/>
    <w:next w:val="12"/>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5"/>
    <w:qFormat/>
    <w:uiPriority w:val="9"/>
    <w:rPr>
      <w:rFonts w:ascii="Arial" w:hAnsi="Arial" w:eastAsia="Arial" w:cs="Arial"/>
      <w:i/>
      <w:iCs/>
      <w:color w:val="2E75B6" w:themeColor="accent1" w:themeShade="BF"/>
    </w:rPr>
  </w:style>
  <w:style w:type="character" w:customStyle="1" w:styleId="165">
    <w:name w:val="Heading 5 Char"/>
    <w:basedOn w:val="28"/>
    <w:link w:val="6"/>
    <w:qFormat/>
    <w:uiPriority w:val="9"/>
    <w:rPr>
      <w:rFonts w:ascii="Arial" w:hAnsi="Arial" w:eastAsia="Arial" w:cs="Arial"/>
      <w:color w:val="2E75B6" w:themeColor="accent1" w:themeShade="BF"/>
    </w:rPr>
  </w:style>
  <w:style w:type="character" w:customStyle="1" w:styleId="166">
    <w:name w:val="Heading 6 Char"/>
    <w:basedOn w:val="28"/>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2"/>
    <w:qFormat/>
    <w:uiPriority w:val="1"/>
    <w:rPr>
      <w:rFonts w:ascii="黑体" w:hAnsi="Times New Roman" w:eastAsia="黑体" w:cs="Times New Roman"/>
      <w:b/>
      <w:bCs/>
      <w:sz w:val="36"/>
      <w:szCs w:val="36"/>
    </w:rPr>
  </w:style>
  <w:style w:type="character" w:customStyle="1" w:styleId="188">
    <w:name w:val="标题 2 Char"/>
    <w:link w:val="3"/>
    <w:qFormat/>
    <w:uiPriority w:val="9"/>
    <w:rPr>
      <w:rFonts w:ascii="Cambria" w:hAnsi="Cambria" w:eastAsia="宋体" w:cs="Times New Roman"/>
      <w:b/>
      <w:bCs/>
      <w:sz w:val="32"/>
      <w:szCs w:val="32"/>
    </w:rPr>
  </w:style>
  <w:style w:type="character" w:customStyle="1" w:styleId="189">
    <w:name w:val="标题 3 Char"/>
    <w:link w:val="4"/>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2026-07-23T07:09:07Z</dcterms:modified>
  <cp:revision>11</cp:revision>
</cp:coreProperties>
</file>

<file path=customXml/itemProps1.xml><?xml version="1.0" encoding="utf-8"?>
<ds:datastoreItem xmlns:ds="http://schemas.openxmlformats.org/officeDocument/2006/customXml" ds:itemID="{59b37c09-9b86-420e-a54b-3c21dc27a2db}">
  <ds:schemaRefs/>
</ds:datastoreItem>
</file>

<file path=customXml/itemProps2.xml><?xml version="1.0" encoding="utf-8"?>
<ds:datastoreItem xmlns:ds="http://schemas.openxmlformats.org/officeDocument/2006/customXml" ds:itemID="{8b867812-3764-4214-b36e-2848acfefd7a}">
  <ds:schemaRefs/>
</ds:datastoreItem>
</file>

<file path=customXml/itemProps3.xml><?xml version="1.0" encoding="utf-8"?>
<ds:datastoreItem xmlns:ds="http://schemas.openxmlformats.org/officeDocument/2006/customXml" ds:itemID="{4d58c0ae-9520-4130-af90-8abf8a698a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2026-07-23T08:00:45Z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DF0A26A369F149BC9F7AFC045ACD19D9</vt:lpwstr>
  </property>
</Properties>
</file>